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UG/ EG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60661732" name="019eb1a2-f663-746e-a7dd-3c0935efe0c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085385" name="019eb1a2-f663-746e-a7dd-3c0935efe0c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50983342" name="019eb1a3-1337-7443-a5e9-d3b37428eb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6625517" name="019eb1a3-1337-7443-a5e9-d3b37428eb0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Wilenstrasse 183, Freienbach</w:t>
          </w:r>
        </w:p>
        <w:p>
          <w:pPr>
            <w:spacing w:before="0" w:after="0"/>
          </w:pPr>
          <w:r>
            <w:t>897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